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85219235" name="01a05793-5228-7726-85fe-51c8e648510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86343699" name="01a05793-5228-7726-85fe-51c8e648510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79789807" name="01a05793-772e-7c82-8e24-eb63fc3408c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8959200" name="01a05793-772e-7c82-8e24-eb63fc3408cb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Dorfstrasse 20, 9305 Berg</w:t>
          </w:r>
        </w:p>
        <w:p>
          <w:pPr>
            <w:spacing w:before="0" w:after="0"/>
          </w:pPr>
          <w:r>
            <w:t>1180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